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7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俞云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57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食品化学*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(049008—001)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食品化学*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(049008—001)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人体机能学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食品221;食品222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食品化学*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(049008—002)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人体机能学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食品221;食品222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食品化学*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(049008—002)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048067—001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生产实习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于瑞莲,俞云,刘学湘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048067—002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生产实习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于瑞莲,刘学湘,俞云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